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3B0873"/>
          <w:sz w:val="38"/>
        </w:rPr>
        <w:t>Business Plan Project</w:t>
      </w:r>
    </w:p>
    <w:p>
      <w:r>
        <w:rPr>
          <w:i/>
          <w:color w:val="6B7280"/>
          <w:sz w:val="18"/>
        </w:rPr>
        <w:t>Editable version. This file has only the parts you fill in or customize; the full printable resource is in the PDFs.</w:t>
      </w:r>
    </w:p>
    <w:p>
      <w:pPr>
        <w:spacing w:before="240"/>
      </w:pPr>
      <w:r>
        <w:rPr>
          <w:b/>
          <w:color w:val="3B0873"/>
          <w:sz w:val="26"/>
        </w:rPr>
        <w:t>Business plan template   (FOR STUDENTS)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Team name: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Members:  </w:t>
      </w:r>
    </w:p>
    <w:p>
      <w:pPr>
        <w:spacing w:before="120"/>
      </w:pPr>
      <w:r>
        <w:rPr>
          <w:b/>
          <w:color w:val="3B0873"/>
          <w:sz w:val="26"/>
        </w:rPr>
        <w:t>1. Executive summary</w:t>
      </w:r>
    </w:p>
    <w:p>
      <w:r>
        <w:rPr>
          <w:color w:val="6B7280"/>
          <w:sz w:val="18"/>
        </w:rPr>
        <w:t>Write this LAST. In 3 to 4 sentences: what you sell, who buys it, and why it will work.</w:t>
      </w:r>
    </w:p>
    <w:p>
      <w:pPr>
        <w:spacing w:after="40"/>
      </w:pPr>
      <w:r>
        <w:rPr>
          <w:b/>
          <w:color w:val="6B7280"/>
          <w:sz w:val="18"/>
        </w:rPr>
        <w:t>Your pitch in a paragraph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rPr>
          <w:trHeight w:val="1584" w:hRule="atLeast"/>
        </w:trPr>
        <w:tc>
          <w:tcPr>
            <w:tcW w:type="dxa" w:w="8640"/>
          </w:tcPr>
          <w:p/>
        </w:tc>
      </w:tr>
    </w:tbl>
    <w:p>
      <w:pPr>
        <w:spacing w:before="120"/>
      </w:pPr>
      <w:r>
        <w:rPr>
          <w:b/>
          <w:color w:val="3B0873"/>
          <w:sz w:val="26"/>
        </w:rPr>
        <w:t>2. The problem and the customer</w:t>
      </w:r>
    </w:p>
    <w:p>
      <w:r>
        <w:t>What problem are you solving, and who has it? Be specific about your target customer (age, situation, what they care about).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Our target customer is:  </w:t>
      </w:r>
    </w:p>
    <w:p>
      <w:pPr>
        <w:spacing w:before="240"/>
      </w:pPr>
      <w:r>
        <w:rPr>
          <w:b/>
          <w:color w:val="3B0873"/>
          <w:sz w:val="26"/>
        </w:rPr>
        <w:t>Business plan template (continued)   (FOR STUDENTS)</w:t>
      </w:r>
    </w:p>
    <w:p>
      <w:pPr>
        <w:spacing w:before="120"/>
      </w:pPr>
      <w:r>
        <w:rPr>
          <w:b/>
          <w:color w:val="3B0873"/>
          <w:sz w:val="26"/>
        </w:rPr>
        <w:t>3. The product or solution</w:t>
      </w:r>
    </w:p>
    <w:p>
      <w:r>
        <w:t>What exactly will you sell? Describe it so a stranger could picture it.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120"/>
      </w:pPr>
      <w:r>
        <w:rPr>
          <w:b/>
          <w:color w:val="3B0873"/>
          <w:sz w:val="26"/>
        </w:rPr>
        <w:t>4. Simple market analysis</w:t>
      </w:r>
    </w:p>
    <w:p>
      <w:r>
        <w:t>Who else solves this problem, and what makes you different? Fill in the table.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rPr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</w:trPr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Competitor</w:t>
            </w:r>
          </w:p>
        </w:tc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Their price</w:t>
            </w:r>
          </w:p>
        </w:tc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Our edge</w:t>
            </w:r>
          </w:p>
        </w:tc>
      </w:tr>
      <w:tr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</w:tbl>
    <w:p>
      <w:pPr>
        <w:spacing w:after="40"/>
      </w:pP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The #1 reason a customer picks us:  </w:t>
      </w:r>
    </w:p>
    <w:p>
      <w:pPr>
        <w:spacing w:before="240"/>
      </w:pPr>
      <w:r>
        <w:rPr>
          <w:b/>
          <w:color w:val="3B0873"/>
          <w:sz w:val="26"/>
        </w:rPr>
        <w:t>Business plan template: the numbers   (FOR STUDENTS)</w:t>
      </w:r>
    </w:p>
    <w:p>
      <w:pPr>
        <w:spacing w:before="120"/>
      </w:pPr>
      <w:r>
        <w:rPr>
          <w:b/>
          <w:color w:val="3B0873"/>
          <w:sz w:val="26"/>
        </w:rPr>
        <w:t>5. Basic financials</w:t>
      </w:r>
    </w:p>
    <w:p>
      <w:r>
        <w:t>You do not need to be an accountant. Fill in what you can and show your math.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Item</w:t>
            </w:r>
          </w:p>
        </w:tc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Your number</w:t>
            </w:r>
          </w:p>
        </w:tc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Notes</w:t>
            </w:r>
          </w:p>
        </w:tc>
      </w:tr>
      <w:tr>
        <w:tc>
          <w:tcPr>
            <w:tcW w:type="dxa" w:w="2880"/>
          </w:tcPr>
          <w:p>
            <w:r>
              <w:t>Startup cost (one time)</w:t>
            </w:r>
          </w:p>
        </w:tc>
        <w:tc>
          <w:tcPr>
            <w:tcW w:type="dxa" w:w="2880"/>
          </w:tcPr>
          <w:p>
            <w:r>
              <w:t>$ ______</w:t>
            </w:r>
          </w:p>
        </w:tc>
        <w:tc>
          <w:tcPr>
            <w:tcW w:type="dxa" w:w="2880"/>
          </w:tcPr>
          <w:p>
            <w:r>
              <w:t>What you spend before selling anything</w:t>
            </w:r>
          </w:p>
        </w:tc>
      </w:tr>
      <w:tr>
        <w:tc>
          <w:tcPr>
            <w:tcW w:type="dxa" w:w="2880"/>
          </w:tcPr>
          <w:p>
            <w:r>
              <w:t>Price per unit</w:t>
            </w:r>
          </w:p>
        </w:tc>
        <w:tc>
          <w:tcPr>
            <w:tcW w:type="dxa" w:w="2880"/>
          </w:tcPr>
          <w:p>
            <w:r>
              <w:t>$ ______</w:t>
            </w:r>
          </w:p>
        </w:tc>
        <w:tc>
          <w:tcPr>
            <w:tcW w:type="dxa" w:w="2880"/>
          </w:tcPr>
          <w:p>
            <w:r>
              <w:t>What the customer pays</w:t>
            </w:r>
          </w:p>
        </w:tc>
      </w:tr>
      <w:tr>
        <w:tc>
          <w:tcPr>
            <w:tcW w:type="dxa" w:w="2880"/>
          </w:tcPr>
          <w:p>
            <w:r>
              <w:t>Cost per unit</w:t>
            </w:r>
          </w:p>
        </w:tc>
        <w:tc>
          <w:tcPr>
            <w:tcW w:type="dxa" w:w="2880"/>
          </w:tcPr>
          <w:p>
            <w:r>
              <w:t>$ ______</w:t>
            </w:r>
          </w:p>
        </w:tc>
        <w:tc>
          <w:tcPr>
            <w:tcW w:type="dxa" w:w="2880"/>
          </w:tcPr>
          <w:p>
            <w:r>
              <w:t>What it costs you to make one</w:t>
            </w:r>
          </w:p>
        </w:tc>
      </w:tr>
      <w:tr>
        <w:tc>
          <w:tcPr>
            <w:tcW w:type="dxa" w:w="2880"/>
          </w:tcPr>
          <w:p>
            <w:r>
              <w:t>Profit per unit</w:t>
            </w:r>
          </w:p>
        </w:tc>
        <w:tc>
          <w:tcPr>
            <w:tcW w:type="dxa" w:w="2880"/>
          </w:tcPr>
          <w:p>
            <w:r>
              <w:t>$ ______</w:t>
            </w:r>
          </w:p>
        </w:tc>
        <w:tc>
          <w:tcPr>
            <w:tcW w:type="dxa" w:w="2880"/>
          </w:tcPr>
          <w:p>
            <w:r>
              <w:t>Price minus cost</w:t>
            </w:r>
          </w:p>
        </w:tc>
      </w:tr>
      <w:tr>
        <w:tc>
          <w:tcPr>
            <w:tcW w:type="dxa" w:w="2880"/>
          </w:tcPr>
          <w:p>
            <w:r>
              <w:t>Break-even (units)</w:t>
            </w:r>
          </w:p>
        </w:tc>
        <w:tc>
          <w:tcPr>
            <w:tcW w:type="dxa" w:w="2880"/>
          </w:tcPr>
          <w:p>
            <w:r>
              <w:t>______</w:t>
            </w:r>
          </w:p>
        </w:tc>
        <w:tc>
          <w:tcPr>
            <w:tcW w:type="dxa" w:w="2880"/>
          </w:tcPr>
          <w:p>
            <w:r>
              <w:t>Startup cost divided by profit per unit</w:t>
            </w:r>
          </w:p>
        </w:tc>
      </w:tr>
    </w:tbl>
    <w:p>
      <w:pPr>
        <w:spacing w:after="40"/>
      </w:pPr>
    </w:p>
    <w:p>
      <w:pPr>
        <w:spacing w:before="120"/>
      </w:pPr>
      <w:r>
        <w:rPr>
          <w:b/>
          <w:color w:val="3B0873"/>
          <w:sz w:val="26"/>
        </w:rPr>
        <w:t>6. The ask</w:t>
      </w:r>
    </w:p>
    <w:p>
      <w:r>
        <w:t>What do you need to launch (money, space, help, permission)? What will you do with it?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240"/>
      </w:pPr>
      <w:r>
        <w:rPr>
          <w:b/>
          <w:color w:val="3B0873"/>
          <w:sz w:val="26"/>
        </w:rPr>
        <w:t>Pitch-day peer feedback   (FOR STUDENTS)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Team I am reviewing:  </w:t>
      </w:r>
    </w:p>
    <w:p>
      <w:r>
        <w:t>Check what this team did well, then write one thing that would make the pitch stronger.</w:t>
      </w:r>
    </w:p>
    <w:p>
      <w:pPr>
        <w:spacing w:after="60"/>
      </w:pPr>
      <w:r>
        <w:t>☐  The problem was clear</w:t>
      </w:r>
    </w:p>
    <w:p>
      <w:pPr>
        <w:spacing w:after="60"/>
      </w:pPr>
      <w:r>
        <w:t>☐  I know exactly who the customer is</w:t>
      </w:r>
    </w:p>
    <w:p>
      <w:pPr>
        <w:spacing w:after="60"/>
      </w:pPr>
      <w:r>
        <w:t>☐  The numbers made sense</w:t>
      </w:r>
    </w:p>
    <w:p>
      <w:pPr>
        <w:spacing w:after="60"/>
      </w:pPr>
      <w:r>
        <w:t>☐  They handled a tough question well</w:t>
      </w:r>
    </w:p>
    <w:p>
      <w:pPr>
        <w:spacing w:after="60"/>
      </w:pPr>
      <w:r>
        <w:t>☐  I would buy or fund this</w:t>
      </w:r>
    </w:p>
    <w:p>
      <w:pPr>
        <w:spacing w:after="40"/>
      </w:pPr>
      <w:r>
        <w:rPr>
          <w:b/>
          <w:color w:val="6B7280"/>
          <w:sz w:val="18"/>
        </w:rPr>
        <w:t>One thing that would make it stronger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40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